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F58" w:rsidRPr="004B009B" w:rsidRDefault="00302165" w:rsidP="004B009B">
      <w:pPr>
        <w:shd w:val="clear" w:color="auto" w:fill="FFFFFF"/>
        <w:spacing w:before="120" w:after="120" w:line="240" w:lineRule="auto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1F2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            </w:t>
      </w:r>
      <w:r w:rsidR="004B009B" w:rsidRPr="004B009B">
        <w:rPr>
          <w:rFonts w:ascii="Arial" w:eastAsia="Times New Roman" w:hAnsi="Arial" w:cs="Arial"/>
          <w:b/>
          <w:lang w:eastAsia="ru-RU"/>
        </w:rPr>
        <w:t xml:space="preserve">Аннотация к рабочей программе </w:t>
      </w:r>
      <w:r w:rsidR="004B009B">
        <w:rPr>
          <w:rFonts w:ascii="Arial" w:eastAsia="Times New Roman" w:hAnsi="Arial" w:cs="Arial"/>
          <w:b/>
          <w:lang w:eastAsia="ru-RU"/>
        </w:rPr>
        <w:t xml:space="preserve">по ОБЖ </w:t>
      </w:r>
      <w:r w:rsidR="004B009B" w:rsidRPr="004B009B">
        <w:rPr>
          <w:rFonts w:ascii="Arial" w:eastAsia="Times New Roman" w:hAnsi="Arial" w:cs="Arial"/>
          <w:b/>
          <w:lang w:eastAsia="ru-RU"/>
        </w:rPr>
        <w:t xml:space="preserve"> 10-11 класс</w:t>
      </w:r>
      <w:r w:rsidR="004B009B">
        <w:rPr>
          <w:rFonts w:ascii="Arial" w:eastAsia="Times New Roman" w:hAnsi="Arial" w:cs="Arial"/>
          <w:b/>
          <w:lang w:eastAsia="ru-RU"/>
        </w:rPr>
        <w:t xml:space="preserve"> </w:t>
      </w:r>
    </w:p>
    <w:p w:rsidR="00AD5F58" w:rsidRPr="00AD5F58" w:rsidRDefault="00AD5F58" w:rsidP="00AD5F58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AD5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учебного предмета «Основы безопасности жизнедеятельности» составлена в соответствии с требованиями Федерального государственного общеобразовательного стандарта начального общего образования, Концепцией духовно-нравственного развития и воспитания личности гражданина России, </w:t>
      </w:r>
    </w:p>
    <w:p w:rsidR="00AD5F58" w:rsidRPr="00AD5F58" w:rsidRDefault="00AD5F58" w:rsidP="00AD5F58">
      <w:pPr>
        <w:pStyle w:val="a5"/>
        <w:numPr>
          <w:ilvl w:val="0"/>
          <w:numId w:val="3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5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Закона РФ «Об образовании» №273-ФЗ от 21 декабря 2012г.;</w:t>
      </w:r>
    </w:p>
    <w:p w:rsidR="00AD5F58" w:rsidRPr="00AD5F58" w:rsidRDefault="00AD5F58" w:rsidP="00AD5F58">
      <w:pPr>
        <w:pStyle w:val="a5"/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5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</w:t>
      </w:r>
    </w:p>
    <w:p w:rsidR="00AD5F58" w:rsidRPr="00AD5F58" w:rsidRDefault="00AD5F58" w:rsidP="00AD5F58">
      <w:pPr>
        <w:pStyle w:val="a5"/>
        <w:numPr>
          <w:ilvl w:val="0"/>
          <w:numId w:val="31"/>
        </w:numPr>
        <w:tabs>
          <w:tab w:val="left" w:pos="284"/>
        </w:tabs>
        <w:spacing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5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РФ от 31.12.2015г. №1578 «О внесении изменений в Федеральный государственный стандарт основного общего образования».</w:t>
      </w:r>
    </w:p>
    <w:p w:rsidR="00AD5F58" w:rsidRPr="00AD5F58" w:rsidRDefault="00AD5F58" w:rsidP="00AD5F58">
      <w:pPr>
        <w:pStyle w:val="a5"/>
        <w:numPr>
          <w:ilvl w:val="0"/>
          <w:numId w:val="3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5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Министерства образования и науки Российской Федерации от 31.03.2014г.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AD5F58" w:rsidRPr="00AD5F58" w:rsidRDefault="00AD5F58" w:rsidP="00AD5F58">
      <w:pPr>
        <w:pStyle w:val="a5"/>
        <w:numPr>
          <w:ilvl w:val="0"/>
          <w:numId w:val="31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5F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29.12.2010 г. N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AD5F58" w:rsidRPr="00AD5F58" w:rsidRDefault="00AD5F58" w:rsidP="00FB59C6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/>
          <w:bCs/>
          <w:iCs/>
          <w:spacing w:val="-3"/>
          <w:sz w:val="24"/>
          <w:szCs w:val="24"/>
          <w:shd w:val="clear" w:color="auto" w:fill="FFFFFF"/>
        </w:rPr>
      </w:pPr>
      <w:r w:rsidRPr="00AD5F58">
        <w:rPr>
          <w:rFonts w:ascii="Times New Roman" w:eastAsia="Calibri" w:hAnsi="Times New Roman"/>
          <w:bCs/>
          <w:iCs/>
          <w:spacing w:val="-3"/>
          <w:sz w:val="24"/>
          <w:szCs w:val="24"/>
          <w:shd w:val="clear" w:color="auto" w:fill="FFFFFF"/>
        </w:rPr>
        <w:t xml:space="preserve">Авторской образовательной программы под общей редакцией А.Т. Смирнова (программа по курсу «Основы безопасности жизнедеятельности» для 5-11 классов общеобразовательных учреждений, авторы А.Т. Смирнов, Б.О. Хренников, М.В. Маслов // Программы общеобразовательных учреждений. Основы безопасности жизнедеятельности. 5-11 классы / под общей редакцией А.Т. </w:t>
      </w:r>
      <w:r w:rsidR="00361F28">
        <w:rPr>
          <w:rFonts w:ascii="Times New Roman" w:eastAsia="Calibri" w:hAnsi="Times New Roman"/>
          <w:bCs/>
          <w:iCs/>
          <w:spacing w:val="-3"/>
          <w:sz w:val="24"/>
          <w:szCs w:val="24"/>
          <w:shd w:val="clear" w:color="auto" w:fill="FFFFFF"/>
        </w:rPr>
        <w:t>Смирнова.- М.: Просвещение, 2014</w:t>
      </w:r>
      <w:r w:rsidRPr="00AD5F58">
        <w:rPr>
          <w:rFonts w:ascii="Times New Roman" w:eastAsia="Calibri" w:hAnsi="Times New Roman"/>
          <w:bCs/>
          <w:iCs/>
          <w:spacing w:val="-3"/>
          <w:sz w:val="24"/>
          <w:szCs w:val="24"/>
          <w:shd w:val="clear" w:color="auto" w:fill="FFFFFF"/>
        </w:rPr>
        <w:t>г.).</w:t>
      </w:r>
    </w:p>
    <w:p w:rsidR="00FB59C6" w:rsidRPr="00AD5F58" w:rsidRDefault="00FB59C6" w:rsidP="00FB59C6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 w:rsidRPr="00AD5F58">
        <w:rPr>
          <w:rFonts w:ascii="Times New Roman" w:hAnsi="Times New Roman"/>
          <w:sz w:val="24"/>
          <w:szCs w:val="24"/>
        </w:rPr>
        <w:t xml:space="preserve">На изучение </w:t>
      </w:r>
      <w:r w:rsidR="00AD5F58">
        <w:rPr>
          <w:rFonts w:ascii="Times New Roman" w:hAnsi="Times New Roman"/>
          <w:sz w:val="24"/>
          <w:szCs w:val="24"/>
        </w:rPr>
        <w:t xml:space="preserve">предмета </w:t>
      </w:r>
      <w:r w:rsidR="00AB53AE">
        <w:rPr>
          <w:rFonts w:ascii="Times New Roman" w:hAnsi="Times New Roman"/>
          <w:sz w:val="24"/>
          <w:szCs w:val="24"/>
        </w:rPr>
        <w:t>выделено:</w:t>
      </w:r>
      <w:r w:rsidRPr="00AD5F58">
        <w:rPr>
          <w:rFonts w:ascii="Times New Roman" w:hAnsi="Times New Roman"/>
          <w:sz w:val="24"/>
          <w:szCs w:val="24"/>
        </w:rPr>
        <w:t xml:space="preserve"> </w:t>
      </w:r>
    </w:p>
    <w:p w:rsidR="00FB59C6" w:rsidRPr="00AD5F58" w:rsidRDefault="00361F28" w:rsidP="00FB59C6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10 классе – 35</w:t>
      </w:r>
      <w:r w:rsidR="00FB59C6" w:rsidRPr="00AD5F58">
        <w:rPr>
          <w:rFonts w:ascii="Times New Roman" w:hAnsi="Times New Roman"/>
          <w:sz w:val="24"/>
          <w:szCs w:val="24"/>
        </w:rPr>
        <w:t xml:space="preserve"> </w:t>
      </w:r>
      <w:r w:rsidR="00AD5F58" w:rsidRPr="00AD5F58">
        <w:rPr>
          <w:rFonts w:ascii="Times New Roman" w:hAnsi="Times New Roman"/>
          <w:sz w:val="24"/>
          <w:szCs w:val="24"/>
        </w:rPr>
        <w:t>ч (</w:t>
      </w:r>
      <w:r w:rsidR="00FB59C6" w:rsidRPr="00AD5F58">
        <w:rPr>
          <w:rFonts w:ascii="Times New Roman" w:hAnsi="Times New Roman"/>
          <w:sz w:val="24"/>
          <w:szCs w:val="24"/>
        </w:rPr>
        <w:t>1 ч в неделю),</w:t>
      </w:r>
    </w:p>
    <w:p w:rsidR="00FB59C6" w:rsidRPr="00AD5F58" w:rsidRDefault="00FB59C6" w:rsidP="00FB59C6">
      <w:pPr>
        <w:pStyle w:val="a7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AD5F58">
        <w:rPr>
          <w:rFonts w:ascii="Times New Roman" w:hAnsi="Times New Roman"/>
          <w:sz w:val="24"/>
          <w:szCs w:val="24"/>
        </w:rPr>
        <w:t xml:space="preserve"> в 11 классе – 34 ч (1 ч в неделю).</w:t>
      </w:r>
    </w:p>
    <w:p w:rsidR="00FB59C6" w:rsidRPr="00AD5F58" w:rsidRDefault="00FB59C6" w:rsidP="00FB59C6">
      <w:pPr>
        <w:pStyle w:val="a7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FB59C6" w:rsidRPr="00AD5F58" w:rsidRDefault="00FB59C6" w:rsidP="00FB59C6">
      <w:pPr>
        <w:pStyle w:val="a7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FB59C6" w:rsidRPr="00AD5F58" w:rsidRDefault="00FB59C6" w:rsidP="00FB59C6">
      <w:pPr>
        <w:pStyle w:val="a7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FB59C6" w:rsidRDefault="00FB59C6" w:rsidP="00FB59C6">
      <w:pPr>
        <w:pStyle w:val="a7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FB59C6" w:rsidRDefault="00FB59C6" w:rsidP="00FB59C6">
      <w:pPr>
        <w:pStyle w:val="a7"/>
        <w:spacing w:line="276" w:lineRule="auto"/>
        <w:rPr>
          <w:rFonts w:ascii="Times New Roman" w:hAnsi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B53AE" w:rsidRDefault="00AB53AE" w:rsidP="002A79C7">
      <w:pPr>
        <w:keepNext/>
        <w:keepLines/>
        <w:suppressAutoHyphens/>
        <w:spacing w:after="0" w:line="240" w:lineRule="auto"/>
        <w:jc w:val="both"/>
        <w:outlineLvl w:val="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65AF8" w:rsidRDefault="00B65AF8" w:rsidP="004B009B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32"/>
          <w:szCs w:val="40"/>
        </w:rPr>
      </w:pPr>
      <w:bookmarkStart w:id="0" w:name="_GoBack"/>
      <w:bookmarkEnd w:id="0"/>
    </w:p>
    <w:sectPr w:rsidR="00B65AF8" w:rsidSect="00AB53AE">
      <w:footerReference w:type="default" r:id="rId8"/>
      <w:pgSz w:w="11906" w:h="16838"/>
      <w:pgMar w:top="993" w:right="1133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358" w:rsidRDefault="00314358">
      <w:pPr>
        <w:spacing w:after="0" w:line="240" w:lineRule="auto"/>
      </w:pPr>
      <w:r>
        <w:separator/>
      </w:r>
    </w:p>
  </w:endnote>
  <w:endnote w:type="continuationSeparator" w:id="0">
    <w:p w:rsidR="00314358" w:rsidRDefault="0031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95F" w:rsidRDefault="00F9595F">
    <w:pPr>
      <w:pStyle w:val="a8"/>
      <w:jc w:val="center"/>
    </w:pPr>
  </w:p>
  <w:p w:rsidR="00F9595F" w:rsidRDefault="00F9595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358" w:rsidRDefault="00314358">
      <w:pPr>
        <w:spacing w:after="0" w:line="240" w:lineRule="auto"/>
      </w:pPr>
      <w:r>
        <w:separator/>
      </w:r>
    </w:p>
  </w:footnote>
  <w:footnote w:type="continuationSeparator" w:id="0">
    <w:p w:rsidR="00314358" w:rsidRDefault="00314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5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 w15:restartNumberingAfterBreak="0">
    <w:nsid w:val="0876536D"/>
    <w:multiLevelType w:val="hybridMultilevel"/>
    <w:tmpl w:val="AB903E26"/>
    <w:lvl w:ilvl="0" w:tplc="C6460D2E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5136B"/>
    <w:multiLevelType w:val="hybridMultilevel"/>
    <w:tmpl w:val="66BCD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3F21AF"/>
    <w:multiLevelType w:val="hybridMultilevel"/>
    <w:tmpl w:val="B984810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0C502F6"/>
    <w:multiLevelType w:val="hybridMultilevel"/>
    <w:tmpl w:val="4DBE0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198"/>
    <w:multiLevelType w:val="multilevel"/>
    <w:tmpl w:val="560445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DD64C21"/>
    <w:multiLevelType w:val="multilevel"/>
    <w:tmpl w:val="F7A8A6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F345207"/>
    <w:multiLevelType w:val="hybridMultilevel"/>
    <w:tmpl w:val="6EAE7ABA"/>
    <w:lvl w:ilvl="0" w:tplc="BDDC4A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F8C74DB"/>
    <w:multiLevelType w:val="hybridMultilevel"/>
    <w:tmpl w:val="9EBE50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4212D5D"/>
    <w:multiLevelType w:val="multilevel"/>
    <w:tmpl w:val="26B8BA3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0" w:hanging="2160"/>
      </w:pPr>
      <w:rPr>
        <w:rFonts w:hint="default"/>
      </w:rPr>
    </w:lvl>
  </w:abstractNum>
  <w:abstractNum w:abstractNumId="24" w15:restartNumberingAfterBreak="0">
    <w:nsid w:val="25D80B80"/>
    <w:multiLevelType w:val="hybridMultilevel"/>
    <w:tmpl w:val="87068B2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3E072F"/>
    <w:multiLevelType w:val="multilevel"/>
    <w:tmpl w:val="A2F623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26" w15:restartNumberingAfterBreak="0">
    <w:nsid w:val="2BD711E1"/>
    <w:multiLevelType w:val="hybridMultilevel"/>
    <w:tmpl w:val="C50AC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480710"/>
    <w:multiLevelType w:val="hybridMultilevel"/>
    <w:tmpl w:val="37F418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845A75"/>
    <w:multiLevelType w:val="hybridMultilevel"/>
    <w:tmpl w:val="50FC4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E50F17"/>
    <w:multiLevelType w:val="hybridMultilevel"/>
    <w:tmpl w:val="4D32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7608E6"/>
    <w:multiLevelType w:val="hybridMultilevel"/>
    <w:tmpl w:val="A7145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EA065E"/>
    <w:multiLevelType w:val="hybridMultilevel"/>
    <w:tmpl w:val="3EE8A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06796"/>
    <w:multiLevelType w:val="hybridMultilevel"/>
    <w:tmpl w:val="161EF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D15FEE"/>
    <w:multiLevelType w:val="hybridMultilevel"/>
    <w:tmpl w:val="FAECCF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CB963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 w15:restartNumberingAfterBreak="0">
    <w:nsid w:val="5F825477"/>
    <w:multiLevelType w:val="hybridMultilevel"/>
    <w:tmpl w:val="3B56D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31390"/>
    <w:multiLevelType w:val="hybridMultilevel"/>
    <w:tmpl w:val="63146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4EF3DF9"/>
    <w:multiLevelType w:val="hybridMultilevel"/>
    <w:tmpl w:val="1A34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34"/>
  </w:num>
  <w:num w:numId="17">
    <w:abstractNumId w:val="38"/>
  </w:num>
  <w:num w:numId="18">
    <w:abstractNumId w:val="33"/>
  </w:num>
  <w:num w:numId="19">
    <w:abstractNumId w:val="26"/>
  </w:num>
  <w:num w:numId="20">
    <w:abstractNumId w:val="25"/>
  </w:num>
  <w:num w:numId="21">
    <w:abstractNumId w:val="19"/>
  </w:num>
  <w:num w:numId="22">
    <w:abstractNumId w:val="23"/>
  </w:num>
  <w:num w:numId="23">
    <w:abstractNumId w:val="22"/>
  </w:num>
  <w:num w:numId="24">
    <w:abstractNumId w:val="17"/>
  </w:num>
  <w:num w:numId="25">
    <w:abstractNumId w:val="15"/>
  </w:num>
  <w:num w:numId="26">
    <w:abstractNumId w:val="35"/>
  </w:num>
  <w:num w:numId="27">
    <w:abstractNumId w:val="40"/>
  </w:num>
  <w:num w:numId="28">
    <w:abstractNumId w:val="29"/>
  </w:num>
  <w:num w:numId="29">
    <w:abstractNumId w:val="1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31"/>
  </w:num>
  <w:num w:numId="33">
    <w:abstractNumId w:val="27"/>
  </w:num>
  <w:num w:numId="34">
    <w:abstractNumId w:val="37"/>
  </w:num>
  <w:num w:numId="35">
    <w:abstractNumId w:val="39"/>
  </w:num>
  <w:num w:numId="36">
    <w:abstractNumId w:val="3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18"/>
  </w:num>
  <w:num w:numId="39">
    <w:abstractNumId w:val="36"/>
  </w:num>
  <w:num w:numId="40">
    <w:abstractNumId w:val="2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A6E"/>
    <w:rsid w:val="00043DDD"/>
    <w:rsid w:val="0005105F"/>
    <w:rsid w:val="000E7B60"/>
    <w:rsid w:val="001366A8"/>
    <w:rsid w:val="00142E48"/>
    <w:rsid w:val="001440A5"/>
    <w:rsid w:val="00152AF2"/>
    <w:rsid w:val="00225503"/>
    <w:rsid w:val="00250BAF"/>
    <w:rsid w:val="00250D60"/>
    <w:rsid w:val="0026440D"/>
    <w:rsid w:val="00281945"/>
    <w:rsid w:val="00281BA5"/>
    <w:rsid w:val="00285F30"/>
    <w:rsid w:val="00292C02"/>
    <w:rsid w:val="002A79C7"/>
    <w:rsid w:val="002B169F"/>
    <w:rsid w:val="002D1164"/>
    <w:rsid w:val="002F0818"/>
    <w:rsid w:val="00302165"/>
    <w:rsid w:val="00314358"/>
    <w:rsid w:val="00361F28"/>
    <w:rsid w:val="0038576B"/>
    <w:rsid w:val="003925B1"/>
    <w:rsid w:val="003B31A7"/>
    <w:rsid w:val="003C6EAF"/>
    <w:rsid w:val="00401814"/>
    <w:rsid w:val="004509C8"/>
    <w:rsid w:val="004B009B"/>
    <w:rsid w:val="004F73D6"/>
    <w:rsid w:val="00504BAD"/>
    <w:rsid w:val="00521AF3"/>
    <w:rsid w:val="005307D6"/>
    <w:rsid w:val="00581DA4"/>
    <w:rsid w:val="005C1129"/>
    <w:rsid w:val="005C7299"/>
    <w:rsid w:val="006164F0"/>
    <w:rsid w:val="0063628E"/>
    <w:rsid w:val="006651AC"/>
    <w:rsid w:val="006833E0"/>
    <w:rsid w:val="00686877"/>
    <w:rsid w:val="00691D84"/>
    <w:rsid w:val="00693EB1"/>
    <w:rsid w:val="006B2D20"/>
    <w:rsid w:val="00700084"/>
    <w:rsid w:val="007517BA"/>
    <w:rsid w:val="007563D2"/>
    <w:rsid w:val="00765BC1"/>
    <w:rsid w:val="0078053E"/>
    <w:rsid w:val="007979BD"/>
    <w:rsid w:val="007A02CB"/>
    <w:rsid w:val="007B0DDF"/>
    <w:rsid w:val="007B56AA"/>
    <w:rsid w:val="007B588B"/>
    <w:rsid w:val="007C16EA"/>
    <w:rsid w:val="00824CBF"/>
    <w:rsid w:val="00825330"/>
    <w:rsid w:val="00845EDA"/>
    <w:rsid w:val="0086288A"/>
    <w:rsid w:val="00863D61"/>
    <w:rsid w:val="00880CF5"/>
    <w:rsid w:val="008B5FFE"/>
    <w:rsid w:val="008C2DCC"/>
    <w:rsid w:val="008F0184"/>
    <w:rsid w:val="008F5F1A"/>
    <w:rsid w:val="009571E2"/>
    <w:rsid w:val="009800C3"/>
    <w:rsid w:val="009A2438"/>
    <w:rsid w:val="009D5B79"/>
    <w:rsid w:val="00A026CD"/>
    <w:rsid w:val="00A216FF"/>
    <w:rsid w:val="00A21727"/>
    <w:rsid w:val="00A23DCA"/>
    <w:rsid w:val="00A63B4C"/>
    <w:rsid w:val="00A66DA8"/>
    <w:rsid w:val="00A8435D"/>
    <w:rsid w:val="00A8501F"/>
    <w:rsid w:val="00AB53AE"/>
    <w:rsid w:val="00AC0AA9"/>
    <w:rsid w:val="00AC3EA6"/>
    <w:rsid w:val="00AD5F58"/>
    <w:rsid w:val="00AE5A88"/>
    <w:rsid w:val="00AF2AF4"/>
    <w:rsid w:val="00B14837"/>
    <w:rsid w:val="00B64328"/>
    <w:rsid w:val="00B65AF8"/>
    <w:rsid w:val="00BB1094"/>
    <w:rsid w:val="00BD20A2"/>
    <w:rsid w:val="00BE00FD"/>
    <w:rsid w:val="00BE1488"/>
    <w:rsid w:val="00BE4938"/>
    <w:rsid w:val="00BF3A6E"/>
    <w:rsid w:val="00BF79D9"/>
    <w:rsid w:val="00C05910"/>
    <w:rsid w:val="00C3142E"/>
    <w:rsid w:val="00C50F0C"/>
    <w:rsid w:val="00CF1619"/>
    <w:rsid w:val="00D0119E"/>
    <w:rsid w:val="00D114E0"/>
    <w:rsid w:val="00D46933"/>
    <w:rsid w:val="00D84805"/>
    <w:rsid w:val="00DC0AD8"/>
    <w:rsid w:val="00DC347E"/>
    <w:rsid w:val="00DE16A8"/>
    <w:rsid w:val="00E0570C"/>
    <w:rsid w:val="00E22517"/>
    <w:rsid w:val="00E50149"/>
    <w:rsid w:val="00E965D8"/>
    <w:rsid w:val="00EA24AB"/>
    <w:rsid w:val="00EA2B60"/>
    <w:rsid w:val="00EB50F2"/>
    <w:rsid w:val="00EF6701"/>
    <w:rsid w:val="00F07740"/>
    <w:rsid w:val="00F132DE"/>
    <w:rsid w:val="00F27F0B"/>
    <w:rsid w:val="00F30A7C"/>
    <w:rsid w:val="00F66FA3"/>
    <w:rsid w:val="00F67BB3"/>
    <w:rsid w:val="00F9595F"/>
    <w:rsid w:val="00FB59C6"/>
    <w:rsid w:val="00FE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E308"/>
  <w15:docId w15:val="{C991885F-34D9-4053-A43A-E2DD3464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2">
    <w:name w:val="Heading #1 (2)_"/>
    <w:basedOn w:val="a0"/>
    <w:link w:val="Heading120"/>
    <w:uiPriority w:val="99"/>
    <w:rsid w:val="008C2DCC"/>
    <w:rPr>
      <w:rFonts w:ascii="Times New Roman" w:hAnsi="Times New Roman" w:cs="Times New Roman"/>
      <w:b/>
      <w:bCs/>
      <w:spacing w:val="3"/>
      <w:sz w:val="25"/>
      <w:szCs w:val="25"/>
      <w:shd w:val="clear" w:color="auto" w:fill="FFFFFF"/>
    </w:rPr>
  </w:style>
  <w:style w:type="character" w:customStyle="1" w:styleId="1">
    <w:name w:val="Основной текст Знак1"/>
    <w:basedOn w:val="a0"/>
    <w:link w:val="a3"/>
    <w:uiPriority w:val="99"/>
    <w:rsid w:val="008C2DC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14pt">
    <w:name w:val="Body text + 14 pt"/>
    <w:aliases w:val="Bold,Italic"/>
    <w:basedOn w:val="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Heading1">
    <w:name w:val="Heading #1_"/>
    <w:basedOn w:val="a0"/>
    <w:link w:val="Heading10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8C2DCC"/>
    <w:pPr>
      <w:shd w:val="clear" w:color="auto" w:fill="FFFFFF"/>
      <w:spacing w:after="0" w:line="317" w:lineRule="exact"/>
      <w:ind w:hanging="340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C2DCC"/>
  </w:style>
  <w:style w:type="paragraph" w:customStyle="1" w:styleId="Heading120">
    <w:name w:val="Heading #1 (2)"/>
    <w:basedOn w:val="a"/>
    <w:link w:val="Heading12"/>
    <w:uiPriority w:val="99"/>
    <w:rsid w:val="008C2DCC"/>
    <w:pPr>
      <w:shd w:val="clear" w:color="auto" w:fill="FFFFFF"/>
      <w:spacing w:after="0" w:line="317" w:lineRule="exact"/>
      <w:outlineLvl w:val="0"/>
    </w:pPr>
    <w:rPr>
      <w:rFonts w:ascii="Times New Roman" w:hAnsi="Times New Roman" w:cs="Times New Roman"/>
      <w:b/>
      <w:bCs/>
      <w:spacing w:val="3"/>
      <w:sz w:val="25"/>
      <w:szCs w:val="25"/>
    </w:rPr>
  </w:style>
  <w:style w:type="paragraph" w:customStyle="1" w:styleId="Heading10">
    <w:name w:val="Heading #1"/>
    <w:basedOn w:val="a"/>
    <w:link w:val="Heading1"/>
    <w:uiPriority w:val="99"/>
    <w:rsid w:val="008C2DCC"/>
    <w:pPr>
      <w:shd w:val="clear" w:color="auto" w:fill="FFFFFF"/>
      <w:spacing w:after="0" w:line="317" w:lineRule="exact"/>
      <w:ind w:hanging="340"/>
      <w:jc w:val="both"/>
      <w:outlineLvl w:val="0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2">
    <w:name w:val="Body text (2)_"/>
    <w:basedOn w:val="a0"/>
    <w:link w:val="Bodytext21"/>
    <w:uiPriority w:val="99"/>
    <w:rsid w:val="008C2DCC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1"/>
    <w:uiPriority w:val="99"/>
    <w:rsid w:val="008C2DCC"/>
    <w:rPr>
      <w:rFonts w:ascii="Times New Roman" w:hAnsi="Times New Roman" w:cs="Times New Roman"/>
      <w:b/>
      <w:bCs/>
      <w:i/>
      <w:iCs/>
      <w:spacing w:val="-2"/>
      <w:sz w:val="26"/>
      <w:szCs w:val="26"/>
      <w:shd w:val="clear" w:color="auto" w:fill="FFFFFF"/>
    </w:rPr>
  </w:style>
  <w:style w:type="character" w:customStyle="1" w:styleId="BodytextBold">
    <w:name w:val="Body text + Bold"/>
    <w:basedOn w:val="1"/>
    <w:uiPriority w:val="99"/>
    <w:rsid w:val="008C2DCC"/>
    <w:rPr>
      <w:rFonts w:ascii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8C2DCC"/>
    <w:pPr>
      <w:shd w:val="clear" w:color="auto" w:fill="FFFFFF"/>
      <w:spacing w:after="0" w:line="317" w:lineRule="exact"/>
    </w:pPr>
    <w:rPr>
      <w:rFonts w:ascii="Times New Roman" w:hAnsi="Times New Roman" w:cs="Times New Roman"/>
      <w:b/>
      <w:bCs/>
      <w:i/>
      <w:iCs/>
      <w:spacing w:val="-3"/>
      <w:sz w:val="26"/>
      <w:szCs w:val="26"/>
    </w:rPr>
  </w:style>
  <w:style w:type="character" w:customStyle="1" w:styleId="Bodytext14pt4">
    <w:name w:val="Body text + 14 pt4"/>
    <w:aliases w:val="Italic4"/>
    <w:basedOn w:val="1"/>
    <w:uiPriority w:val="99"/>
    <w:rsid w:val="00686877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14pt3">
    <w:name w:val="Body text + 14 pt3"/>
    <w:aliases w:val="Italic3"/>
    <w:basedOn w:val="1"/>
    <w:uiPriority w:val="99"/>
    <w:rsid w:val="00686877"/>
    <w:rPr>
      <w:rFonts w:ascii="Times New Roman" w:hAnsi="Times New Roman" w:cs="Times New Roman"/>
      <w:i/>
      <w:iCs/>
      <w:spacing w:val="4"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link w:val="Bodytext31"/>
    <w:uiPriority w:val="99"/>
    <w:rsid w:val="00686877"/>
    <w:rPr>
      <w:rFonts w:ascii="Times New Roman" w:hAnsi="Times New Roman" w:cs="Times New Roman"/>
      <w:i/>
      <w:iCs/>
      <w:spacing w:val="-3"/>
      <w:sz w:val="26"/>
      <w:szCs w:val="26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686877"/>
    <w:rPr>
      <w:rFonts w:ascii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686877"/>
    <w:rPr>
      <w:rFonts w:ascii="Times New Roman" w:hAnsi="Times New Roman" w:cs="Times New Roman"/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686877"/>
    <w:pPr>
      <w:shd w:val="clear" w:color="auto" w:fill="FFFFFF"/>
      <w:spacing w:after="120" w:line="240" w:lineRule="atLeast"/>
    </w:pPr>
    <w:rPr>
      <w:rFonts w:ascii="Times New Roman" w:hAnsi="Times New Roman" w:cs="Times New Roman"/>
      <w:i/>
      <w:iCs/>
      <w:spacing w:val="-3"/>
      <w:sz w:val="26"/>
      <w:szCs w:val="26"/>
    </w:rPr>
  </w:style>
  <w:style w:type="paragraph" w:styleId="a5">
    <w:name w:val="List Paragraph"/>
    <w:basedOn w:val="a"/>
    <w:uiPriority w:val="1"/>
    <w:qFormat/>
    <w:rsid w:val="00250BAF"/>
    <w:pPr>
      <w:ind w:left="720"/>
      <w:contextualSpacing/>
    </w:pPr>
  </w:style>
  <w:style w:type="table" w:styleId="a6">
    <w:name w:val="Table Grid"/>
    <w:basedOn w:val="a1"/>
    <w:uiPriority w:val="59"/>
    <w:rsid w:val="00BB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B0DD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7B0DD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7B0DDF"/>
    <w:rPr>
      <w:rFonts w:ascii="Calibri" w:eastAsia="Calibri" w:hAnsi="Calibri" w:cs="Times New Roman"/>
    </w:rPr>
  </w:style>
  <w:style w:type="character" w:customStyle="1" w:styleId="10">
    <w:name w:val="Заголовок №1_"/>
    <w:basedOn w:val="a0"/>
    <w:link w:val="11"/>
    <w:rsid w:val="007B0DDF"/>
    <w:rPr>
      <w:rFonts w:ascii="Times New Roman" w:eastAsia="Times New Roman" w:hAnsi="Times New Roman" w:cs="Times New Roman"/>
      <w:b/>
      <w:bCs/>
      <w:spacing w:val="-10"/>
      <w:sz w:val="50"/>
      <w:szCs w:val="5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B0DDF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1">
    <w:name w:val="Заголовок №1"/>
    <w:basedOn w:val="a"/>
    <w:link w:val="10"/>
    <w:rsid w:val="007B0DDF"/>
    <w:pPr>
      <w:widowControl w:val="0"/>
      <w:shd w:val="clear" w:color="auto" w:fill="FFFFFF"/>
      <w:spacing w:before="1440" w:after="0" w:line="638" w:lineRule="exact"/>
      <w:ind w:hanging="1160"/>
      <w:outlineLvl w:val="0"/>
    </w:pPr>
    <w:rPr>
      <w:rFonts w:ascii="Times New Roman" w:eastAsia="Times New Roman" w:hAnsi="Times New Roman" w:cs="Times New Roman"/>
      <w:b/>
      <w:bCs/>
      <w:spacing w:val="-10"/>
      <w:sz w:val="50"/>
      <w:szCs w:val="50"/>
    </w:rPr>
  </w:style>
  <w:style w:type="paragraph" w:customStyle="1" w:styleId="50">
    <w:name w:val="Основной текст (5)"/>
    <w:basedOn w:val="a"/>
    <w:link w:val="5"/>
    <w:rsid w:val="007B0DDF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styleId="aa">
    <w:name w:val="Subtle Emphasis"/>
    <w:basedOn w:val="a0"/>
    <w:uiPriority w:val="19"/>
    <w:qFormat/>
    <w:rsid w:val="00691D84"/>
    <w:rPr>
      <w:i/>
      <w:iCs/>
      <w:color w:val="808080"/>
    </w:rPr>
  </w:style>
  <w:style w:type="paragraph" w:styleId="ab">
    <w:name w:val="Body Text Indent"/>
    <w:basedOn w:val="a"/>
    <w:link w:val="ac"/>
    <w:uiPriority w:val="99"/>
    <w:semiHidden/>
    <w:unhideWhenUsed/>
    <w:rsid w:val="00F66FA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66FA3"/>
  </w:style>
  <w:style w:type="paragraph" w:styleId="2">
    <w:name w:val="Body Text Indent 2"/>
    <w:basedOn w:val="a"/>
    <w:link w:val="20"/>
    <w:uiPriority w:val="99"/>
    <w:semiHidden/>
    <w:unhideWhenUsed/>
    <w:rsid w:val="00F66F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FA3"/>
  </w:style>
  <w:style w:type="paragraph" w:styleId="ad">
    <w:name w:val="Balloon Text"/>
    <w:basedOn w:val="a"/>
    <w:link w:val="ae"/>
    <w:uiPriority w:val="99"/>
    <w:semiHidden/>
    <w:unhideWhenUsed/>
    <w:rsid w:val="00AF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F2AF4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7B5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B588B"/>
  </w:style>
  <w:style w:type="character" w:customStyle="1" w:styleId="c20">
    <w:name w:val="c20"/>
    <w:basedOn w:val="a0"/>
    <w:rsid w:val="00FB59C6"/>
  </w:style>
  <w:style w:type="character" w:customStyle="1" w:styleId="c12">
    <w:name w:val="c12"/>
    <w:basedOn w:val="a0"/>
    <w:rsid w:val="00FB5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6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E842C-13E1-45CB-BB98-917750BC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№5</dc:creator>
  <cp:keywords/>
  <dc:description/>
  <cp:lastModifiedBy>Пользователь</cp:lastModifiedBy>
  <cp:revision>48</cp:revision>
  <cp:lastPrinted>2019-09-11T14:46:00Z</cp:lastPrinted>
  <dcterms:created xsi:type="dcterms:W3CDTF">2018-08-16T12:12:00Z</dcterms:created>
  <dcterms:modified xsi:type="dcterms:W3CDTF">2019-10-15T12:11:00Z</dcterms:modified>
</cp:coreProperties>
</file>